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Three Images</w:t>
      </w:r>
    </w:p>
    <w:p>
      <w:r>
        <w:drawing>
          <wp:inline xmlns:a="http://schemas.openxmlformats.org/drawingml/2006/main" xmlns:pic="http://schemas.openxmlformats.org/drawingml/2006/picture">
            <wp:extent cx="4572000" cy="3429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rtoon_dog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 friendly cartoon dog with floppy ears.</w:t>
      </w:r>
    </w:p>
    <w:p>
      <w:r>
        <w:drawing>
          <wp:inline xmlns:a="http://schemas.openxmlformats.org/drawingml/2006/main" xmlns:pic="http://schemas.openxmlformats.org/drawingml/2006/picture">
            <wp:extent cx="4572000" cy="3429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rtoon_cat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 curious cartoon cat with long whiskers.</w:t>
      </w:r>
    </w:p>
    <w:p>
      <w:r>
        <w:drawing>
          <wp:inline xmlns:a="http://schemas.openxmlformats.org/drawingml/2006/main" xmlns:pic="http://schemas.openxmlformats.org/drawingml/2006/picture">
            <wp:extent cx="4572000" cy="3429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tonehen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Stonehenge: a prehistoric stone circle in England.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